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Default="007F2D91" w:rsidP="007F2D91">
      <w:pPr>
        <w:pBdr>
          <w:top w:val="nil"/>
          <w:left w:val="nil"/>
          <w:bottom w:val="nil"/>
          <w:right w:val="nil"/>
          <w:between w:val="nil"/>
          <w:bar w:val="nil"/>
        </w:pBdr>
        <w:rPr>
          <w:sz w:val="56"/>
          <w:szCs w:val="5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60F1214D" wp14:editId="1D9771BF">
            <wp:simplePos x="0" y="0"/>
            <wp:positionH relativeFrom="margin">
              <wp:posOffset>47625</wp:posOffset>
            </wp:positionH>
            <wp:positionV relativeFrom="paragraph">
              <wp:posOffset>-257175</wp:posOffset>
            </wp:positionV>
            <wp:extent cx="1866900" cy="847725"/>
            <wp:effectExtent l="0" t="0" r="0" b="9525"/>
            <wp:wrapSquare wrapText="bothSides"/>
            <wp:docPr id="2" name="Picture 2" descr="C:\Users\wiruffin\Downloads\Image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ruffin\Downloads\Image_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id.2f8f1b5b60e8"/>
      <w:bookmarkEnd w:id="1"/>
      <w:r>
        <w:rPr>
          <w:sz w:val="56"/>
          <w:szCs w:val="56"/>
        </w:rPr>
        <w:t>Student Contract</w:t>
      </w:r>
    </w:p>
    <w:p w:rsidR="007F2D91" w:rsidRDefault="007F2D91" w:rsidP="007F2D91">
      <w:pPr>
        <w:pBdr>
          <w:top w:val="nil"/>
          <w:left w:val="nil"/>
          <w:bottom w:val="nil"/>
          <w:right w:val="nil"/>
          <w:between w:val="nil"/>
          <w:bar w:val="nil"/>
        </w:pBdr>
      </w:pPr>
    </w:p>
    <w:p w:rsidR="00A77B3E" w:rsidRDefault="007F2D91">
      <w:pPr>
        <w:pBdr>
          <w:top w:val="nil"/>
          <w:left w:val="nil"/>
          <w:bottom w:val="nil"/>
          <w:right w:val="nil"/>
          <w:between w:val="nil"/>
          <w:bar w:val="nil"/>
        </w:pBdr>
        <w:rPr>
          <w:sz w:val="24"/>
          <w:szCs w:val="24"/>
        </w:rPr>
      </w:pPr>
      <w:r>
        <w:rPr>
          <w:sz w:val="24"/>
          <w:szCs w:val="24"/>
        </w:rPr>
        <w:t xml:space="preserve">I recognize Schoology is a privilege. When I use Schoology, I must follow the school guidelines for caring, respect, safety, and responsible behavior. If I do not follow these guidelines I could have my access limited or removed. I may also earn Disciplinary action. </w:t>
      </w:r>
    </w:p>
    <w:p w:rsidR="00A77B3E" w:rsidRDefault="007F2D91">
      <w:pPr>
        <w:pBdr>
          <w:top w:val="nil"/>
          <w:left w:val="nil"/>
          <w:bottom w:val="nil"/>
          <w:right w:val="nil"/>
          <w:between w:val="nil"/>
          <w:bar w:val="nil"/>
        </w:pBdr>
        <w:rPr>
          <w:sz w:val="24"/>
          <w:szCs w:val="24"/>
        </w:rPr>
      </w:pPr>
      <w:r>
        <w:rPr>
          <w:sz w:val="24"/>
          <w:szCs w:val="24"/>
        </w:rPr>
        <w:t xml:space="preserve">I know that all of my comments can and will be read by other students, teachers, and parents/guardians. I will do my best to make sure that I am always appropriate in my words and make sure they stay educational and to the topic. </w:t>
      </w:r>
    </w:p>
    <w:p w:rsidR="00A77B3E" w:rsidRDefault="00351C83">
      <w:pPr>
        <w:pBdr>
          <w:top w:val="nil"/>
          <w:left w:val="nil"/>
          <w:bottom w:val="nil"/>
          <w:right w:val="nil"/>
          <w:between w:val="nil"/>
          <w:bar w:val="nil"/>
        </w:pBdr>
        <w:rPr>
          <w:sz w:val="24"/>
          <w:szCs w:val="24"/>
        </w:rPr>
      </w:pPr>
    </w:p>
    <w:p w:rsidR="00A77B3E" w:rsidRDefault="007F2D91">
      <w:pPr>
        <w:pBdr>
          <w:top w:val="nil"/>
          <w:left w:val="nil"/>
          <w:bottom w:val="nil"/>
          <w:right w:val="nil"/>
          <w:between w:val="nil"/>
          <w:bar w:val="nil"/>
        </w:pBdr>
      </w:pPr>
      <w:r>
        <w:t>_________________________________</w:t>
      </w:r>
    </w:p>
    <w:p w:rsidR="00A77B3E" w:rsidRDefault="007F2D91">
      <w:pPr>
        <w:pBdr>
          <w:top w:val="nil"/>
          <w:left w:val="nil"/>
          <w:bottom w:val="nil"/>
          <w:right w:val="nil"/>
          <w:between w:val="nil"/>
          <w:bar w:val="nil"/>
        </w:pBdr>
      </w:pPr>
      <w:r>
        <w:t>Student Signature</w:t>
      </w:r>
    </w:p>
    <w:p w:rsidR="00A77B3E" w:rsidRDefault="00351C83">
      <w:pPr>
        <w:pBdr>
          <w:top w:val="nil"/>
          <w:left w:val="nil"/>
          <w:bottom w:val="nil"/>
          <w:right w:val="nil"/>
          <w:between w:val="nil"/>
          <w:bar w:val="nil"/>
        </w:pBdr>
      </w:pPr>
    </w:p>
    <w:p w:rsidR="00A77B3E" w:rsidRDefault="00351C83">
      <w:pPr>
        <w:pBdr>
          <w:top w:val="nil"/>
          <w:left w:val="nil"/>
          <w:bottom w:val="nil"/>
          <w:right w:val="nil"/>
          <w:between w:val="nil"/>
          <w:bar w:val="nil"/>
        </w:pBdr>
      </w:pPr>
    </w:p>
    <w:p w:rsidR="00A77B3E" w:rsidRDefault="007F2D91">
      <w:pPr>
        <w:pBdr>
          <w:top w:val="nil"/>
          <w:left w:val="nil"/>
          <w:bottom w:val="nil"/>
          <w:right w:val="nil"/>
          <w:between w:val="nil"/>
          <w:bar w:val="nil"/>
        </w:pBdr>
      </w:pPr>
      <w:r>
        <w:t>____________________</w:t>
      </w:r>
    </w:p>
    <w:p w:rsidR="00A77B3E" w:rsidRDefault="007F2D91">
      <w:pPr>
        <w:pBdr>
          <w:top w:val="nil"/>
          <w:left w:val="nil"/>
          <w:bottom w:val="nil"/>
          <w:right w:val="nil"/>
          <w:between w:val="nil"/>
          <w:bar w:val="nil"/>
        </w:pBdr>
      </w:pPr>
      <w:r>
        <w:t>Date</w:t>
      </w:r>
    </w:p>
    <w:sectPr w:rsidR="00A77B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10"/>
    <w:rsid w:val="00351C83"/>
    <w:rsid w:val="00485810"/>
    <w:rsid w:val="007F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styleId="Heading1">
    <w:name w:val="heading 1"/>
    <w:basedOn w:val="Normal"/>
    <w:next w:val="Normal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F7B96"/>
    <w:pPr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qFormat/>
    <w:rsid w:val="00EF7B96"/>
    <w:pPr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styleId="Heading1">
    <w:name w:val="heading 1"/>
    <w:basedOn w:val="Normal"/>
    <w:next w:val="Normal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F7B96"/>
    <w:pPr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qFormat/>
    <w:rsid w:val="00EF7B96"/>
    <w:pPr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Rochester Public Schools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RUFFIN, WILLIAM</dc:creator>
  <cp:lastModifiedBy>JOHNSON, MALACHI</cp:lastModifiedBy>
  <cp:revision>2</cp:revision>
  <dcterms:created xsi:type="dcterms:W3CDTF">2012-09-19T19:35:00Z</dcterms:created>
  <dcterms:modified xsi:type="dcterms:W3CDTF">2012-09-19T19:35:00Z</dcterms:modified>
</cp:coreProperties>
</file>